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8EF17" w14:textId="77777777" w:rsidR="00A305B1" w:rsidRPr="00782020" w:rsidRDefault="00000000">
      <w:pPr>
        <w:rPr>
          <w:lang w:val="fr-BE"/>
        </w:rPr>
      </w:pPr>
      <w:r w:rsidRPr="00782020">
        <w:rPr>
          <w:b/>
          <w:lang w:val="fr-BE"/>
        </w:rPr>
        <w:t>Évaluation – Jeu : La course aux droits</w:t>
      </w:r>
    </w:p>
    <w:p w14:paraId="498924E4" w14:textId="77777777" w:rsidR="00A305B1" w:rsidRPr="00782020" w:rsidRDefault="00A305B1">
      <w:pPr>
        <w:rPr>
          <w:lang w:val="fr-BE"/>
        </w:rPr>
      </w:pPr>
    </w:p>
    <w:p w14:paraId="2D590902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>Merci de prendre quelques minutes pour répondre à ce questionnaire.</w:t>
      </w:r>
    </w:p>
    <w:p w14:paraId="4BBB64D2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>Il n’y a pas de bonne ou de mauvaise réponse. Vos réponses restent anonymes.</w:t>
      </w:r>
    </w:p>
    <w:p w14:paraId="6F17B6FC" w14:textId="77777777" w:rsidR="00A305B1" w:rsidRPr="00782020" w:rsidRDefault="00A305B1">
      <w:pPr>
        <w:rPr>
          <w:lang w:val="fr-BE"/>
        </w:rPr>
      </w:pPr>
    </w:p>
    <w:p w14:paraId="7BD3D48F" w14:textId="77777777" w:rsidR="00A305B1" w:rsidRDefault="00000000">
      <w:r w:rsidRPr="00782020">
        <w:rPr>
          <w:b/>
          <w:lang w:val="fr-BE"/>
        </w:rPr>
        <w:t xml:space="preserve">1. Avez-vous mieux compris vos droits (allocations, aides, services…) </w:t>
      </w:r>
      <w:r>
        <w:rPr>
          <w:b/>
        </w:rPr>
        <w:t>?</w:t>
      </w:r>
    </w:p>
    <w:p w14:paraId="088E6B43" w14:textId="77777777" w:rsidR="00A305B1" w:rsidRDefault="00A305B1"/>
    <w:p w14:paraId="5AB59FD0" w14:textId="3B960A23" w:rsidR="00A305B1" w:rsidRDefault="00000000">
      <w:r>
        <w:t xml:space="preserve">☐ Oui, beaucoup </w:t>
      </w:r>
      <w:r w:rsidR="00782020">
        <w:t>mieux</w:t>
      </w:r>
      <w:r>
        <w:t>😊</w:t>
      </w:r>
    </w:p>
    <w:p w14:paraId="04C0CA6E" w14:textId="58F8705E" w:rsidR="00A305B1" w:rsidRPr="00782020" w:rsidRDefault="00000000">
      <w:pPr>
        <w:rPr>
          <w:lang w:val="fr-BE"/>
        </w:rPr>
      </w:pPr>
      <w:r w:rsidRPr="00782020">
        <w:rPr>
          <w:lang w:val="fr-BE"/>
        </w:rPr>
        <w:t xml:space="preserve">☐ Un peu </w:t>
      </w:r>
      <w:r w:rsidR="00782020">
        <w:rPr>
          <w:lang w:val="fr-BE"/>
        </w:rPr>
        <w:t>mieux</w:t>
      </w:r>
      <w:r>
        <w:t>😐</w:t>
      </w:r>
    </w:p>
    <w:p w14:paraId="73228598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 xml:space="preserve">☐ Pas vraiment </w:t>
      </w:r>
      <w:r>
        <w:t>🙁</w:t>
      </w:r>
    </w:p>
    <w:p w14:paraId="0E6C1BCC" w14:textId="77777777" w:rsidR="00A305B1" w:rsidRPr="00782020" w:rsidRDefault="00A305B1">
      <w:pPr>
        <w:rPr>
          <w:lang w:val="fr-BE"/>
        </w:rPr>
      </w:pPr>
    </w:p>
    <w:p w14:paraId="64731316" w14:textId="77777777" w:rsidR="00A305B1" w:rsidRPr="00782020" w:rsidRDefault="00A305B1">
      <w:pPr>
        <w:rPr>
          <w:lang w:val="fr-BE"/>
        </w:rPr>
      </w:pPr>
    </w:p>
    <w:p w14:paraId="2DB012C1" w14:textId="77777777" w:rsidR="00A305B1" w:rsidRPr="00782020" w:rsidRDefault="00000000">
      <w:pPr>
        <w:rPr>
          <w:lang w:val="fr-BE"/>
        </w:rPr>
      </w:pPr>
      <w:r w:rsidRPr="00782020">
        <w:rPr>
          <w:b/>
          <w:lang w:val="fr-BE"/>
        </w:rPr>
        <w:t>2. Après ce jeu, vous sentez-vous plus capable de faire des démarches administratives ?</w:t>
      </w:r>
    </w:p>
    <w:p w14:paraId="56CC2ED5" w14:textId="77777777" w:rsidR="00A305B1" w:rsidRPr="00782020" w:rsidRDefault="00A305B1">
      <w:pPr>
        <w:rPr>
          <w:lang w:val="fr-BE"/>
        </w:rPr>
      </w:pPr>
    </w:p>
    <w:p w14:paraId="722D8E79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 xml:space="preserve">☐ Oui </w:t>
      </w:r>
      <w:r>
        <w:t>😊</w:t>
      </w:r>
    </w:p>
    <w:p w14:paraId="58BFA3C7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 xml:space="preserve">☐ Pas sûr(e) </w:t>
      </w:r>
      <w:r>
        <w:t>😐</w:t>
      </w:r>
    </w:p>
    <w:p w14:paraId="4AFAF1D1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 xml:space="preserve">☐ Non </w:t>
      </w:r>
      <w:r>
        <w:t>🙁</w:t>
      </w:r>
    </w:p>
    <w:p w14:paraId="181BC7AE" w14:textId="77777777" w:rsidR="00A305B1" w:rsidRPr="00782020" w:rsidRDefault="00A305B1">
      <w:pPr>
        <w:rPr>
          <w:lang w:val="fr-BE"/>
        </w:rPr>
      </w:pPr>
    </w:p>
    <w:p w14:paraId="7CC80F23" w14:textId="77777777" w:rsidR="00A305B1" w:rsidRPr="00782020" w:rsidRDefault="00A305B1">
      <w:pPr>
        <w:rPr>
          <w:lang w:val="fr-BE"/>
        </w:rPr>
      </w:pPr>
    </w:p>
    <w:p w14:paraId="49E7B690" w14:textId="77777777" w:rsidR="00782020" w:rsidRDefault="00782020">
      <w:pPr>
        <w:rPr>
          <w:b/>
          <w:lang w:val="fr-BE"/>
        </w:rPr>
      </w:pPr>
    </w:p>
    <w:p w14:paraId="21F9A302" w14:textId="4DFBA4A2" w:rsidR="00A305B1" w:rsidRPr="00782020" w:rsidRDefault="00000000">
      <w:pPr>
        <w:rPr>
          <w:lang w:val="fr-BE"/>
        </w:rPr>
      </w:pPr>
      <w:r w:rsidRPr="00782020">
        <w:rPr>
          <w:b/>
          <w:lang w:val="fr-BE"/>
        </w:rPr>
        <w:lastRenderedPageBreak/>
        <w:t>3. Ce qui vous a été le plus utile :</w:t>
      </w:r>
    </w:p>
    <w:p w14:paraId="00EF4FC8" w14:textId="77777777" w:rsidR="00A305B1" w:rsidRPr="00782020" w:rsidRDefault="00A305B1">
      <w:pPr>
        <w:rPr>
          <w:lang w:val="fr-BE"/>
        </w:rPr>
      </w:pPr>
    </w:p>
    <w:p w14:paraId="77D46D24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>☐ Découvrir des droits que je ne connaissais pas</w:t>
      </w:r>
    </w:p>
    <w:p w14:paraId="2B6BF4D8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>☐ Comprendre les démarches à faire</w:t>
      </w:r>
    </w:p>
    <w:p w14:paraId="679CBDBC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>☐ Identifier les obstacles possibles</w:t>
      </w:r>
    </w:p>
    <w:p w14:paraId="0327C924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>☐ Savoir vers qui demander de l’aide</w:t>
      </w:r>
    </w:p>
    <w:p w14:paraId="285C1683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>☐ Les échanges avec le groupe</w:t>
      </w:r>
    </w:p>
    <w:p w14:paraId="6FD86E6A" w14:textId="77777777" w:rsidR="00A305B1" w:rsidRPr="00782020" w:rsidRDefault="00A305B1">
      <w:pPr>
        <w:rPr>
          <w:lang w:val="fr-BE"/>
        </w:rPr>
      </w:pPr>
    </w:p>
    <w:p w14:paraId="5D10CCA5" w14:textId="77777777" w:rsidR="00A305B1" w:rsidRPr="00782020" w:rsidRDefault="00A305B1">
      <w:pPr>
        <w:rPr>
          <w:lang w:val="fr-BE"/>
        </w:rPr>
      </w:pPr>
    </w:p>
    <w:p w14:paraId="6887C4C2" w14:textId="77777777" w:rsidR="00A305B1" w:rsidRPr="00782020" w:rsidRDefault="00000000">
      <w:pPr>
        <w:rPr>
          <w:lang w:val="fr-BE"/>
        </w:rPr>
      </w:pPr>
      <w:r w:rsidRPr="00782020">
        <w:rPr>
          <w:b/>
          <w:lang w:val="fr-BE"/>
        </w:rPr>
        <w:t>4. Avez-vous compris que certaines démarches peuvent être longues ou compliquées ?</w:t>
      </w:r>
    </w:p>
    <w:p w14:paraId="3B94391E" w14:textId="77777777" w:rsidR="00A305B1" w:rsidRPr="00782020" w:rsidRDefault="00A305B1">
      <w:pPr>
        <w:rPr>
          <w:lang w:val="fr-BE"/>
        </w:rPr>
      </w:pPr>
    </w:p>
    <w:p w14:paraId="40600A4B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 xml:space="preserve">☐ Oui, clairement </w:t>
      </w:r>
      <w:r>
        <w:t>😊</w:t>
      </w:r>
    </w:p>
    <w:p w14:paraId="3F77A348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 xml:space="preserve">☐ Un peu </w:t>
      </w:r>
      <w:r>
        <w:t>😐</w:t>
      </w:r>
    </w:p>
    <w:p w14:paraId="6BBFD84C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 xml:space="preserve">☐ Non </w:t>
      </w:r>
      <w:r>
        <w:t>🙁</w:t>
      </w:r>
    </w:p>
    <w:p w14:paraId="39D9BEF7" w14:textId="77777777" w:rsidR="00A305B1" w:rsidRPr="00782020" w:rsidRDefault="00A305B1">
      <w:pPr>
        <w:rPr>
          <w:lang w:val="fr-BE"/>
        </w:rPr>
      </w:pPr>
    </w:p>
    <w:p w14:paraId="717FDE2C" w14:textId="77777777" w:rsidR="00A305B1" w:rsidRPr="00782020" w:rsidRDefault="00A305B1">
      <w:pPr>
        <w:rPr>
          <w:lang w:val="fr-BE"/>
        </w:rPr>
      </w:pPr>
    </w:p>
    <w:p w14:paraId="517B3306" w14:textId="77777777" w:rsidR="00A305B1" w:rsidRPr="00782020" w:rsidRDefault="00000000">
      <w:pPr>
        <w:rPr>
          <w:lang w:val="fr-BE"/>
        </w:rPr>
      </w:pPr>
      <w:r w:rsidRPr="00782020">
        <w:rPr>
          <w:b/>
          <w:lang w:val="fr-BE"/>
        </w:rPr>
        <w:t>5. Avez-vous compris l’importance de demander de l’aide (CPAS, services sociaux…) ?</w:t>
      </w:r>
    </w:p>
    <w:p w14:paraId="7E613C86" w14:textId="77777777" w:rsidR="00A305B1" w:rsidRPr="00782020" w:rsidRDefault="00A305B1">
      <w:pPr>
        <w:rPr>
          <w:lang w:val="fr-BE"/>
        </w:rPr>
      </w:pPr>
    </w:p>
    <w:p w14:paraId="735BEE97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 xml:space="preserve">☐ Oui </w:t>
      </w:r>
      <w:r>
        <w:t>😊</w:t>
      </w:r>
    </w:p>
    <w:p w14:paraId="28DD1842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 xml:space="preserve">☐ Un peu </w:t>
      </w:r>
      <w:r>
        <w:t>😐</w:t>
      </w:r>
    </w:p>
    <w:p w14:paraId="44F86A20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lastRenderedPageBreak/>
        <w:t xml:space="preserve">☐ Non </w:t>
      </w:r>
      <w:r>
        <w:t>🙁</w:t>
      </w:r>
    </w:p>
    <w:p w14:paraId="090C38C7" w14:textId="77777777" w:rsidR="00A305B1" w:rsidRPr="00782020" w:rsidRDefault="00A305B1">
      <w:pPr>
        <w:rPr>
          <w:lang w:val="fr-BE"/>
        </w:rPr>
      </w:pPr>
    </w:p>
    <w:p w14:paraId="34EAD407" w14:textId="77777777" w:rsidR="00A305B1" w:rsidRPr="00782020" w:rsidRDefault="00A305B1">
      <w:pPr>
        <w:rPr>
          <w:lang w:val="fr-BE"/>
        </w:rPr>
      </w:pPr>
    </w:p>
    <w:p w14:paraId="2FD4F10D" w14:textId="77777777" w:rsidR="00A305B1" w:rsidRPr="00782020" w:rsidRDefault="00000000">
      <w:pPr>
        <w:rPr>
          <w:lang w:val="fr-BE"/>
        </w:rPr>
      </w:pPr>
      <w:r w:rsidRPr="00782020">
        <w:rPr>
          <w:b/>
          <w:lang w:val="fr-BE"/>
        </w:rPr>
        <w:t>6. Une chose importante que vous retenez :</w:t>
      </w:r>
    </w:p>
    <w:p w14:paraId="173057C4" w14:textId="77777777" w:rsidR="00A305B1" w:rsidRPr="00782020" w:rsidRDefault="00A305B1">
      <w:pPr>
        <w:rPr>
          <w:lang w:val="fr-BE"/>
        </w:rPr>
      </w:pPr>
    </w:p>
    <w:p w14:paraId="34A3BE17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>.......................................................................................</w:t>
      </w:r>
    </w:p>
    <w:p w14:paraId="08C04190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>.......................................................................................</w:t>
      </w:r>
    </w:p>
    <w:p w14:paraId="529FF68C" w14:textId="77777777" w:rsidR="00A305B1" w:rsidRPr="00782020" w:rsidRDefault="00A305B1">
      <w:pPr>
        <w:rPr>
          <w:lang w:val="fr-BE"/>
        </w:rPr>
      </w:pPr>
    </w:p>
    <w:p w14:paraId="5DC22C67" w14:textId="77777777" w:rsidR="00A305B1" w:rsidRPr="00782020" w:rsidRDefault="00A305B1">
      <w:pPr>
        <w:rPr>
          <w:lang w:val="fr-BE"/>
        </w:rPr>
      </w:pPr>
    </w:p>
    <w:p w14:paraId="7D2E598F" w14:textId="77777777" w:rsidR="00A305B1" w:rsidRPr="00782020" w:rsidRDefault="00000000">
      <w:pPr>
        <w:rPr>
          <w:lang w:val="fr-BE"/>
        </w:rPr>
      </w:pPr>
      <w:r w:rsidRPr="00782020">
        <w:rPr>
          <w:b/>
          <w:lang w:val="fr-BE"/>
        </w:rPr>
        <w:t>7. Pendant le jeu, qu’est-ce qui a été le plus difficile ?</w:t>
      </w:r>
    </w:p>
    <w:p w14:paraId="762EC399" w14:textId="77777777" w:rsidR="00A305B1" w:rsidRPr="00782020" w:rsidRDefault="00A305B1">
      <w:pPr>
        <w:rPr>
          <w:lang w:val="fr-BE"/>
        </w:rPr>
      </w:pPr>
    </w:p>
    <w:p w14:paraId="7B12C023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>☐ Comprendre certaines démarches</w:t>
      </w:r>
    </w:p>
    <w:p w14:paraId="1961ECCA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>☐ Faire face aux obstacles</w:t>
      </w:r>
    </w:p>
    <w:p w14:paraId="5CC5AE6A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>☐ Attendre ou recommencer certaines étapes</w:t>
      </w:r>
    </w:p>
    <w:p w14:paraId="26C0F8B8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>☐ Comprendre certains mots ou documents</w:t>
      </w:r>
    </w:p>
    <w:p w14:paraId="54126703" w14:textId="77777777" w:rsidR="00A305B1" w:rsidRPr="00782020" w:rsidRDefault="00A305B1">
      <w:pPr>
        <w:rPr>
          <w:lang w:val="fr-BE"/>
        </w:rPr>
      </w:pPr>
    </w:p>
    <w:p w14:paraId="6106B275" w14:textId="77777777" w:rsidR="00A305B1" w:rsidRPr="00782020" w:rsidRDefault="00A305B1">
      <w:pPr>
        <w:rPr>
          <w:lang w:val="fr-BE"/>
        </w:rPr>
      </w:pPr>
    </w:p>
    <w:p w14:paraId="58F92093" w14:textId="77777777" w:rsidR="00A305B1" w:rsidRPr="00782020" w:rsidRDefault="00000000">
      <w:pPr>
        <w:rPr>
          <w:lang w:val="fr-BE"/>
        </w:rPr>
      </w:pPr>
      <w:r w:rsidRPr="00782020">
        <w:rPr>
          <w:b/>
          <w:lang w:val="fr-BE"/>
        </w:rPr>
        <w:t>8. Pendant le jeu, vous vous êtes senti(e) :</w:t>
      </w:r>
    </w:p>
    <w:p w14:paraId="68637AB8" w14:textId="77777777" w:rsidR="00A305B1" w:rsidRPr="00782020" w:rsidRDefault="00A305B1">
      <w:pPr>
        <w:rPr>
          <w:lang w:val="fr-BE"/>
        </w:rPr>
      </w:pPr>
    </w:p>
    <w:p w14:paraId="4B67E472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 xml:space="preserve">☐ À l’aise </w:t>
      </w:r>
      <w:r>
        <w:t>😊</w:t>
      </w:r>
    </w:p>
    <w:p w14:paraId="6BB3D010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 xml:space="preserve">☐ Parfois en difficulté </w:t>
      </w:r>
      <w:r>
        <w:t>😐</w:t>
      </w:r>
    </w:p>
    <w:p w14:paraId="6C41F02B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lastRenderedPageBreak/>
        <w:t xml:space="preserve">☐ Souvent en difficulté </w:t>
      </w:r>
      <w:r>
        <w:t>🙁</w:t>
      </w:r>
    </w:p>
    <w:p w14:paraId="38A7934A" w14:textId="77777777" w:rsidR="00A305B1" w:rsidRPr="00782020" w:rsidRDefault="00A305B1">
      <w:pPr>
        <w:rPr>
          <w:lang w:val="fr-BE"/>
        </w:rPr>
      </w:pPr>
    </w:p>
    <w:p w14:paraId="0FCA467E" w14:textId="77777777" w:rsidR="00A305B1" w:rsidRPr="00782020" w:rsidRDefault="00A305B1">
      <w:pPr>
        <w:rPr>
          <w:lang w:val="fr-BE"/>
        </w:rPr>
      </w:pPr>
    </w:p>
    <w:p w14:paraId="5DFF039F" w14:textId="77777777" w:rsidR="00A305B1" w:rsidRPr="00782020" w:rsidRDefault="00000000">
      <w:pPr>
        <w:rPr>
          <w:lang w:val="fr-BE"/>
        </w:rPr>
      </w:pPr>
      <w:r w:rsidRPr="00782020">
        <w:rPr>
          <w:b/>
          <w:lang w:val="fr-BE"/>
        </w:rPr>
        <w:t>9. Avez-vous fait des liens avec votre propre situation ?</w:t>
      </w:r>
    </w:p>
    <w:p w14:paraId="1B3ADF47" w14:textId="77777777" w:rsidR="00A305B1" w:rsidRPr="00782020" w:rsidRDefault="00A305B1">
      <w:pPr>
        <w:rPr>
          <w:lang w:val="fr-BE"/>
        </w:rPr>
      </w:pPr>
    </w:p>
    <w:p w14:paraId="3C946B94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 xml:space="preserve">☐ Oui </w:t>
      </w:r>
      <w:r>
        <w:t>😊</w:t>
      </w:r>
    </w:p>
    <w:p w14:paraId="24EFDCDE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 xml:space="preserve">☐ Un peu </w:t>
      </w:r>
      <w:r>
        <w:t>😐</w:t>
      </w:r>
    </w:p>
    <w:p w14:paraId="20F8EACC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 xml:space="preserve">☐ Non </w:t>
      </w:r>
      <w:r>
        <w:t>🙁</w:t>
      </w:r>
    </w:p>
    <w:p w14:paraId="085445CA" w14:textId="77777777" w:rsidR="00A305B1" w:rsidRPr="00782020" w:rsidRDefault="00A305B1">
      <w:pPr>
        <w:rPr>
          <w:lang w:val="fr-BE"/>
        </w:rPr>
      </w:pPr>
    </w:p>
    <w:p w14:paraId="24061A45" w14:textId="77777777" w:rsidR="00A305B1" w:rsidRPr="00782020" w:rsidRDefault="00A305B1">
      <w:pPr>
        <w:rPr>
          <w:lang w:val="fr-BE"/>
        </w:rPr>
      </w:pPr>
    </w:p>
    <w:p w14:paraId="192A9246" w14:textId="77777777" w:rsidR="00A305B1" w:rsidRPr="00782020" w:rsidRDefault="00000000">
      <w:pPr>
        <w:rPr>
          <w:lang w:val="fr-BE"/>
        </w:rPr>
      </w:pPr>
      <w:r w:rsidRPr="00782020">
        <w:rPr>
          <w:b/>
          <w:lang w:val="fr-BE"/>
        </w:rPr>
        <w:t>10. Pensez-vous que ce jeu peut vous aider dans la réalité ?</w:t>
      </w:r>
    </w:p>
    <w:p w14:paraId="113A4CAB" w14:textId="77777777" w:rsidR="00A305B1" w:rsidRPr="00782020" w:rsidRDefault="00A305B1">
      <w:pPr>
        <w:rPr>
          <w:lang w:val="fr-BE"/>
        </w:rPr>
      </w:pPr>
    </w:p>
    <w:p w14:paraId="049BE94F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 xml:space="preserve">☐ Oui </w:t>
      </w:r>
      <w:r>
        <w:t>😊</w:t>
      </w:r>
    </w:p>
    <w:p w14:paraId="6C521D1D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 xml:space="preserve">☐ Peut-être </w:t>
      </w:r>
      <w:r>
        <w:t>😐</w:t>
      </w:r>
    </w:p>
    <w:p w14:paraId="2533E230" w14:textId="77777777" w:rsidR="00A305B1" w:rsidRPr="00782020" w:rsidRDefault="00000000">
      <w:pPr>
        <w:rPr>
          <w:lang w:val="fr-BE"/>
        </w:rPr>
      </w:pPr>
      <w:r w:rsidRPr="00782020">
        <w:rPr>
          <w:lang w:val="fr-BE"/>
        </w:rPr>
        <w:t xml:space="preserve">☐ Non </w:t>
      </w:r>
      <w:r>
        <w:t>🙁</w:t>
      </w:r>
    </w:p>
    <w:p w14:paraId="527920A1" w14:textId="77777777" w:rsidR="00A305B1" w:rsidRPr="00782020" w:rsidRDefault="00A305B1">
      <w:pPr>
        <w:rPr>
          <w:lang w:val="fr-BE"/>
        </w:rPr>
      </w:pPr>
    </w:p>
    <w:p w14:paraId="0BE5AE7D" w14:textId="77777777" w:rsidR="00A305B1" w:rsidRPr="00782020" w:rsidRDefault="00A305B1">
      <w:pPr>
        <w:rPr>
          <w:lang w:val="fr-BE"/>
        </w:rPr>
      </w:pPr>
    </w:p>
    <w:p w14:paraId="05639767" w14:textId="77777777" w:rsidR="00A305B1" w:rsidRPr="00782020" w:rsidRDefault="00000000">
      <w:pPr>
        <w:rPr>
          <w:lang w:val="fr-BE"/>
        </w:rPr>
      </w:pPr>
      <w:r w:rsidRPr="00782020">
        <w:rPr>
          <w:b/>
          <w:lang w:val="fr-BE"/>
        </w:rPr>
        <w:t>11. Avez-vous une suggestion pour améliorer ce jeu ?</w:t>
      </w:r>
    </w:p>
    <w:p w14:paraId="58B4016A" w14:textId="77777777" w:rsidR="00A305B1" w:rsidRPr="00782020" w:rsidRDefault="00A305B1">
      <w:pPr>
        <w:rPr>
          <w:lang w:val="fr-BE"/>
        </w:rPr>
      </w:pPr>
    </w:p>
    <w:p w14:paraId="0CA725CA" w14:textId="77777777" w:rsidR="00A305B1" w:rsidRDefault="00000000">
      <w:r>
        <w:t>.......................................................................................</w:t>
      </w:r>
    </w:p>
    <w:p w14:paraId="551543FF" w14:textId="7717701C" w:rsidR="00A305B1" w:rsidRDefault="00000000">
      <w:r>
        <w:t>.......................................................................................</w:t>
      </w:r>
    </w:p>
    <w:sectPr w:rsidR="00A305B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0371296">
    <w:abstractNumId w:val="8"/>
  </w:num>
  <w:num w:numId="2" w16cid:durableId="908004294">
    <w:abstractNumId w:val="6"/>
  </w:num>
  <w:num w:numId="3" w16cid:durableId="56828882">
    <w:abstractNumId w:val="5"/>
  </w:num>
  <w:num w:numId="4" w16cid:durableId="249047046">
    <w:abstractNumId w:val="4"/>
  </w:num>
  <w:num w:numId="5" w16cid:durableId="362367676">
    <w:abstractNumId w:val="7"/>
  </w:num>
  <w:num w:numId="6" w16cid:durableId="245267476">
    <w:abstractNumId w:val="3"/>
  </w:num>
  <w:num w:numId="7" w16cid:durableId="1264146266">
    <w:abstractNumId w:val="2"/>
  </w:num>
  <w:num w:numId="8" w16cid:durableId="1931936259">
    <w:abstractNumId w:val="1"/>
  </w:num>
  <w:num w:numId="9" w16cid:durableId="2046590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82020"/>
    <w:rsid w:val="00A305B1"/>
    <w:rsid w:val="00AA1D8D"/>
    <w:rsid w:val="00B47730"/>
    <w:rsid w:val="00CB0664"/>
    <w:rsid w:val="00CF798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21D9F2"/>
  <w14:defaultImageDpi w14:val="300"/>
  <w15:docId w15:val="{3B72B637-F910-4446-BE5D-D2339FFE2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  <w:sz w:val="28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Silvia Imbro</cp:lastModifiedBy>
  <cp:revision>3</cp:revision>
  <dcterms:created xsi:type="dcterms:W3CDTF">2013-12-23T23:15:00Z</dcterms:created>
  <dcterms:modified xsi:type="dcterms:W3CDTF">2026-03-18T09:24:00Z</dcterms:modified>
  <cp:category/>
</cp:coreProperties>
</file>